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437256" name="ea0788b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3682504" name="ea0788b0-1d1f-11f1-a92b-93134fd460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1522237" name="eeb29a3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8434425" name="eeb29a30-1d1f-11f1-a92b-93134fd460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462359" name="09200b5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1575220" name="09200b50-1d20-11f1-a92b-93134fd460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0503016" name="0d66679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972316" name="0d666790-1d20-11f1-a92b-93134fd460b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3385387" name="dae1e25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022689" name="dae1e250-1d28-11f1-a92b-93134fd460b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975384" name="dfdb61f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1926506" name="dfdb61f0-1d28-11f1-a92b-93134fd460b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